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8270302" name="fa46f270-0f96-11f0-8368-db2f8eb174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433468" name="fa46f270-0f96-11f0-8368-db2f8eb1740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709031" name="a8005dc0-0f97-11f0-b13e-21d372722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101429" name="a8005dc0-0f97-11f0-b13e-21d37272270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013908" name="caa821a0-0f97-11f0-b0f4-1f1db32435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622496" name="caa821a0-0f97-11f0-b0f4-1f1db324359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5960875" name="f4b709c0-0f97-11f0-9794-d996d32ba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997869" name="f4b709c0-0f97-11f0-9794-d996d32ba3c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schwarzer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939401" name="4efffbd0-0f98-11f0-b219-85f0961583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446808" name="4efffbd0-0f98-11f0-b219-85f0961583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9296073" name="80b274f0-0f98-11f0-bac4-31bb2d43b8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643088" name="80b274f0-0f98-11f0-bac4-31bb2d43b86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4151425" name="1aee4080-0f99-11f0-b474-dd13c08388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420066" name="1aee4080-0f99-11f0-b474-dd13c08388d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2-1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6677825" name="694ee110-0f9b-11f0-9da9-1796e557bd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088201" name="694ee110-0f9b-11f0-9da9-1796e557bd4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2-1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2982955" name="8a6640f0-0f9b-11f0-bafb-5f558e413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502390" name="8a6640f0-0f9b-11f0-bafb-5f558e41328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1- 2.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547030" name="b63bb840-0f9b-11f0-b820-ff56dfcf26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846245" name="b63bb840-0f9b-11f0-b820-ff56dfcf26d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1- 2.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4551508" name="da7d5600-0f9b-11f0-8d1b-3b1cea0ac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030027" name="da7d5600-0f9b-11f0-8d1b-3b1cea0acb3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954253" name="a5b0af20-0f9c-11f0-8a2c-4b25218390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992760" name="a5b0af20-0f9c-11f0-8a2c-4b252183900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391932" name="c9cb15d0-0f9c-11f0-96de-53dfa1ba1b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257026" name="c9cb15d0-0f9c-11f0-96de-53dfa1ba1b8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3620371" name="e59d4710-0f9c-11f0-a12c-3901c72656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773517" name="e59d4710-0f9c-11f0-a12c-3901c726563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6282118" name="f551f7f0-0f9c-11f0-b31d-0323ea2cad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253299" name="f551f7f0-0f9c-11f0-b31d-0323ea2cad1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0592638" name="c229d950-0f9d-11f0-8da3-21dbe92b16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14791" name="c229d950-0f9d-11f0-8da3-21dbe92b16b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3988808" name="661e3330-0f9e-11f0-bdbe-df223b0a40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741715" name="661e3330-0f9e-11f0-bdbe-df223b0a401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6406700" name="7cc57490-0f9e-11f0-9105-f311ac9e3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164952" name="7cc57490-0f9e-11f0-9105-f311ac9e35d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2.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4695235" name="47411670-0f9f-11f0-a0f9-3522e41ba7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681215" name="47411670-0f9f-11f0-a0f9-3522e41ba70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5465352" name="69d6b1e0-0f9f-11f0-8a44-b78b152b54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429597" name="69d6b1e0-0f9f-11f0-8a44-b78b152b548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351084" name="37d23640-0fa1-11f0-91d9-87ec4dcc0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49447" name="37d23640-0fa1-11f0-91d9-87ec4dcc058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8540907" name="4b158c20-0fa1-11f0-a2e1-f5f67fdcbd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576725" name="4b158c20-0fa1-11f0-a2e1-f5f67fdcbdb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0996777" name="61a797d0-0fa1-11f0-a05a-05e478635a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323993" name="61a797d0-0fa1-11f0-a05a-05e478635ab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6395870" name="7248f2a0-0fa1-11f0-8dc0-7ba50cbce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53917" name="7248f2a0-0fa1-11f0-8dc0-7ba50cbce2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253463" name="880c3ca0-0fa1-11f0-aca8-57dca4910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30217" name="880c3ca0-0fa1-11f0-aca8-57dca4910a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59902" name="f23f6e80-0fa1-11f0-a9d0-ef9b8a783a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898441" name="f23f6e80-0fa1-11f0-a9d0-ef9b8a783af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 - Estrich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9693192" name="05068f80-0fa2-11f0-a30a-b3ab9de6df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620475" name="05068f80-0fa2-11f0-a30a-b3ab9de6df0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9730552" name="53b19c00-0fa3-11f0-b375-c1635f096e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320000" name="53b19c00-0fa3-11f0-b375-c1635f096e8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Milchgasse 14, 5000 Aarau  </w:t>
          </w:r>
        </w:p>
        <w:p>
          <w:pPr>
            <w:spacing w:before="0" w:after="0"/>
          </w:pPr>
          <w:r>
            <w:t>229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